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480" w:after="0"/>
        <w:jc w:val="center"/>
        <w:rPr>
          <w:lang w:val="pl-PL"/>
        </w:rPr>
      </w:pPr>
      <w:r>
        <w:rPr>
          <w:lang w:val="pl-PL"/>
        </w:rPr>
        <w:t>FORMULARZ OFERTOWY</w:t>
      </w:r>
    </w:p>
    <w:p>
      <w:pPr>
        <w:pStyle w:val="Normal"/>
        <w:rPr>
          <w:lang w:val="pl-PL"/>
        </w:rPr>
      </w:pPr>
      <w:r>
        <w:rPr>
          <w:b/>
          <w:lang w:val="pl-PL"/>
        </w:rPr>
        <w:t xml:space="preserve">Postępowanie: </w:t>
      </w:r>
      <w:r>
        <w:rPr>
          <w:lang w:val="pl-PL"/>
        </w:rPr>
        <w:t>Świadczenie usługi transportowej „Dobry Kurs”</w:t>
      </w:r>
    </w:p>
    <w:p>
      <w:pPr>
        <w:pStyle w:val="Normal"/>
        <w:rPr>
          <w:lang w:val="pl-PL"/>
        </w:rPr>
      </w:pPr>
      <w:r>
        <w:rPr>
          <w:lang w:val="pl-PL"/>
        </w:rPr>
        <w:br/>
      </w:r>
      <w:r>
        <w:rPr>
          <w:b/>
          <w:bCs/>
          <w:lang w:val="pl-PL"/>
        </w:rPr>
        <w:t>1. Dane Wykonawcy:</w:t>
      </w:r>
    </w:p>
    <w:p>
      <w:pPr>
        <w:pStyle w:val="Normal"/>
        <w:rPr>
          <w:lang w:val="pl-PL"/>
        </w:rPr>
      </w:pPr>
      <w:r>
        <w:rPr>
          <w:lang w:val="pl-PL"/>
        </w:rPr>
        <w:t>Nazwa / Imię i nazwisko: ............................................................</w:t>
      </w:r>
    </w:p>
    <w:p>
      <w:pPr>
        <w:pStyle w:val="Normal"/>
        <w:rPr>
          <w:lang w:val="pl-PL"/>
        </w:rPr>
      </w:pPr>
      <w:r>
        <w:rPr>
          <w:lang w:val="pl-PL"/>
        </w:rPr>
        <w:t>Adres: ................................................................................</w:t>
      </w:r>
    </w:p>
    <w:p>
      <w:pPr>
        <w:pStyle w:val="Normal"/>
        <w:rPr>
          <w:lang w:val="pl-PL"/>
        </w:rPr>
      </w:pPr>
      <w:r>
        <w:rPr>
          <w:lang w:val="pl-PL"/>
        </w:rPr>
        <w:t>NIP / PESEL: ..........................................................................</w:t>
      </w:r>
    </w:p>
    <w:p>
      <w:pPr>
        <w:pStyle w:val="Normal"/>
        <w:rPr>
          <w:lang w:val="pl-PL"/>
        </w:rPr>
      </w:pPr>
      <w:r>
        <w:rPr>
          <w:lang w:val="pl-PL"/>
        </w:rPr>
        <w:t>Telefon: ..............................................................................</w:t>
      </w:r>
    </w:p>
    <w:p>
      <w:pPr>
        <w:pStyle w:val="Normal"/>
        <w:rPr>
          <w:lang w:val="pl-PL"/>
        </w:rPr>
      </w:pPr>
      <w:r>
        <w:rPr>
          <w:lang w:val="pl-PL"/>
        </w:rPr>
        <w:t>E-mail: ................................................................................</w:t>
      </w:r>
    </w:p>
    <w:p>
      <w:pPr>
        <w:pStyle w:val="Normal"/>
        <w:rPr>
          <w:lang w:val="pl-PL"/>
        </w:rPr>
      </w:pPr>
      <w:r>
        <w:rPr>
          <w:lang w:val="pl-PL"/>
        </w:rPr>
        <w:br/>
      </w:r>
      <w:r>
        <w:rPr>
          <w:b/>
          <w:bCs/>
          <w:lang w:val="pl-PL"/>
        </w:rPr>
        <w:t>2. Oferuję realizację przedmiotu zamówienia zgodnie z treścią zapytania ofertowego</w:t>
      </w:r>
      <w:r>
        <w:rPr>
          <w:lang w:val="pl-PL"/>
        </w:rPr>
        <w:t>.</w:t>
      </w:r>
    </w:p>
    <w:p>
      <w:pPr>
        <w:pStyle w:val="Normal"/>
        <w:rPr>
          <w:lang w:val="pl-PL"/>
        </w:rPr>
      </w:pPr>
      <w:r>
        <w:rPr>
          <w:lang w:val="pl-PL"/>
        </w:rPr>
        <w:br/>
      </w:r>
      <w:r>
        <w:rPr>
          <w:b/>
          <w:bCs/>
          <w:lang w:val="pl-PL"/>
        </w:rPr>
        <w:t>3. Cena oferty</w:t>
      </w:r>
    </w:p>
    <w:p>
      <w:pPr>
        <w:pStyle w:val="Normal"/>
        <w:rPr>
          <w:lang w:val="pl-PL"/>
        </w:rPr>
      </w:pPr>
      <w:r>
        <w:rPr>
          <w:lang w:val="pl-PL"/>
        </w:rPr>
        <w:t>Oferuję wykonanie zamówienia za miesięczne wynagrodzenie ryczałtowe:</w:t>
      </w:r>
    </w:p>
    <w:p>
      <w:pPr>
        <w:pStyle w:val="Normal"/>
        <w:rPr>
          <w:lang w:val="pl-PL"/>
        </w:rPr>
      </w:pPr>
      <w:r>
        <w:rPr>
          <w:lang w:val="pl-PL"/>
        </w:rPr>
        <w:t>Cena netto: ........................................ PLN</w:t>
      </w:r>
    </w:p>
    <w:p>
      <w:pPr>
        <w:pStyle w:val="Normal"/>
        <w:rPr>
          <w:lang w:val="pl-PL"/>
        </w:rPr>
      </w:pPr>
      <w:r>
        <w:rPr>
          <w:lang w:val="pl-PL"/>
        </w:rPr>
        <w:t>Podatek VAT (jeśli dotyczy): ........................ PLN</w:t>
      </w:r>
    </w:p>
    <w:p>
      <w:pPr>
        <w:pStyle w:val="Normal"/>
        <w:rPr>
          <w:lang w:val="pl-PL"/>
        </w:rPr>
      </w:pPr>
      <w:r>
        <w:rPr>
          <w:lang w:val="pl-PL"/>
        </w:rPr>
        <w:t>Cena brutto: ........................................ PLN</w:t>
      </w:r>
    </w:p>
    <w:p>
      <w:pPr>
        <w:pStyle w:val="Normal"/>
        <w:rPr>
          <w:lang w:val="pl-PL"/>
        </w:rPr>
      </w:pPr>
      <w:r>
        <w:rPr>
          <w:lang w:val="pl-PL"/>
        </w:rPr>
        <w:br/>
      </w:r>
      <w:r>
        <w:rPr>
          <w:b/>
          <w:bCs/>
          <w:lang w:val="pl-PL"/>
        </w:rPr>
        <w:t>4. Oświadczenia Wykonawcy</w:t>
      </w:r>
    </w:p>
    <w:p>
      <w:pPr>
        <w:pStyle w:val="Normal"/>
        <w:rPr>
          <w:lang w:val="pl-PL"/>
        </w:rPr>
      </w:pPr>
      <w:r>
        <w:rPr>
          <w:lang w:val="pl-PL"/>
        </w:rPr>
        <w:t>Oświadczam, że:</w:t>
      </w:r>
    </w:p>
    <w:p>
      <w:pPr>
        <w:pStyle w:val="Normal"/>
        <w:rPr>
          <w:lang w:val="pl-PL"/>
        </w:rPr>
      </w:pPr>
      <w:r>
        <w:rPr>
          <w:lang w:val="pl-PL"/>
        </w:rPr>
        <w:t>- zapoznałem/am się z treścią zapytania ofertowego i nie wnoszę do niego zastrzeżeń;</w:t>
      </w:r>
    </w:p>
    <w:p>
      <w:pPr>
        <w:pStyle w:val="Normal"/>
        <w:rPr>
          <w:lang w:val="pl-PL"/>
        </w:rPr>
      </w:pPr>
      <w:r>
        <w:rPr>
          <w:lang w:val="pl-PL"/>
        </w:rPr>
        <w:t>- posiadam niezbędne zasoby techniczne i organizacyjne do realizacji zamówienia;</w:t>
      </w:r>
    </w:p>
    <w:p>
      <w:pPr>
        <w:pStyle w:val="Normal"/>
        <w:rPr>
          <w:lang w:val="pl-PL"/>
        </w:rPr>
      </w:pPr>
      <w:r>
        <w:rPr>
          <w:lang w:val="pl-PL"/>
        </w:rPr>
        <w:t>- dysponuję pojazdem spełniającym wymagania określone przez Zamawiającego;</w:t>
      </w:r>
    </w:p>
    <w:p>
      <w:pPr>
        <w:pStyle w:val="Normal"/>
        <w:rPr>
          <w:lang w:val="pl-PL"/>
        </w:rPr>
      </w:pPr>
      <w:r>
        <w:rPr>
          <w:lang w:val="pl-PL"/>
        </w:rPr>
        <w:t>- posiadam wymagane prawem uprawnienia do realizacji usług transportowych (jeżeli dotyczy);</w:t>
      </w:r>
    </w:p>
    <w:p>
      <w:pPr>
        <w:pStyle w:val="Normal"/>
        <w:rPr>
          <w:lang w:val="pl-PL"/>
        </w:rPr>
      </w:pPr>
      <w:r>
        <w:rPr>
          <w:lang w:val="pl-PL"/>
        </w:rPr>
        <w:t>- zobowiązuję się do pozostawania w dyspozycji Zamawiającego w wymiarze 40 godzin tygodniowo;</w:t>
      </w:r>
    </w:p>
    <w:p>
      <w:pPr>
        <w:pStyle w:val="Normal"/>
        <w:rPr>
          <w:lang w:val="pl-PL"/>
        </w:rPr>
      </w:pPr>
      <w:r>
        <w:rPr>
          <w:lang w:val="pl-PL"/>
        </w:rPr>
      </w:r>
    </w:p>
    <w:p>
      <w:pPr>
        <w:pStyle w:val="Normal"/>
        <w:rPr>
          <w:lang w:val="pl-PL"/>
        </w:rPr>
      </w:pPr>
      <w:r>
        <w:rPr>
          <w:lang w:val="pl-PL"/>
        </w:rPr>
        <w:t>- zobowiązuję się do realizacji zamówienia zgodnie z harmonogramem ustalanym z Zamawiającym.</w:t>
      </w:r>
    </w:p>
    <w:p>
      <w:pPr>
        <w:pStyle w:val="Normal"/>
        <w:rPr>
          <w:lang w:val="pl-PL"/>
        </w:rPr>
      </w:pPr>
      <w:r>
        <w:rPr>
          <w:lang w:val="pl-PL"/>
        </w:rPr>
        <w:br/>
      </w:r>
      <w:r>
        <w:rPr>
          <w:b/>
          <w:bCs/>
          <w:lang w:val="pl-PL"/>
        </w:rPr>
        <w:t>5. Dane pojazdu przeznaczonego do realizacji usługi</w:t>
      </w:r>
    </w:p>
    <w:p>
      <w:pPr>
        <w:pStyle w:val="Normal"/>
        <w:rPr>
          <w:lang w:val="pl-PL"/>
        </w:rPr>
      </w:pPr>
      <w:r>
        <w:rPr>
          <w:lang w:val="pl-PL"/>
        </w:rPr>
        <w:t>Marka i model: .......................................................................</w:t>
      </w:r>
    </w:p>
    <w:p>
      <w:pPr>
        <w:pStyle w:val="Normal"/>
        <w:rPr>
          <w:lang w:val="pl-PL"/>
        </w:rPr>
      </w:pPr>
      <w:r>
        <w:rPr>
          <w:lang w:val="pl-PL"/>
        </w:rPr>
        <w:t>Rok produkcji: .......................................................................</w:t>
      </w:r>
    </w:p>
    <w:p>
      <w:pPr>
        <w:pStyle w:val="Normal"/>
        <w:rPr>
          <w:lang w:val="pl-PL"/>
        </w:rPr>
      </w:pPr>
      <w:r>
        <w:rPr>
          <w:lang w:val="pl-PL"/>
        </w:rPr>
        <w:t>Numer rejestracyjny: ..................................................................</w:t>
      </w:r>
    </w:p>
    <w:p>
      <w:pPr>
        <w:pStyle w:val="Normal"/>
        <w:rPr>
          <w:lang w:val="pl-PL"/>
        </w:rPr>
      </w:pPr>
      <w:r>
        <w:rPr>
          <w:lang w:val="pl-PL"/>
        </w:rPr>
        <w:t>Informacja o dostosowaniu do przewozu osób z niepełnosprawnościami: ..................</w:t>
      </w:r>
    </w:p>
    <w:p>
      <w:pPr>
        <w:pStyle w:val="Normal"/>
        <w:spacing w:lineRule="auto" w:line="240" w:before="0" w:after="198"/>
        <w:contextualSpacing/>
        <w:rPr>
          <w:lang w:val="pl-PL"/>
        </w:rPr>
      </w:pPr>
      <w:r>
        <w:rPr>
          <w:lang w:val="pl-PL"/>
        </w:rPr>
        <w:br/>
        <w:t>....................................................</w:t>
      </w:r>
    </w:p>
    <w:p>
      <w:pPr>
        <w:pStyle w:val="Normal"/>
        <w:spacing w:lineRule="auto" w:line="240" w:before="0" w:after="198"/>
        <w:contextualSpacing/>
        <w:rPr>
          <w:lang w:val="pl-PL"/>
        </w:rPr>
      </w:pPr>
      <w:r>
        <w:rPr>
          <w:lang w:val="pl-PL"/>
        </w:rPr>
        <w:t>Miejscowość i data</w:t>
      </w:r>
    </w:p>
    <w:p>
      <w:pPr>
        <w:pStyle w:val="Normal"/>
        <w:spacing w:lineRule="auto" w:line="240" w:before="0" w:after="198"/>
        <w:contextualSpacing/>
        <w:rPr>
          <w:lang w:val="pl-PL"/>
        </w:rPr>
      </w:pPr>
      <w:r>
        <w:rPr>
          <w:lang w:val="pl-PL"/>
        </w:rPr>
      </w:r>
    </w:p>
    <w:p>
      <w:pPr>
        <w:pStyle w:val="Normal"/>
        <w:spacing w:lineRule="auto" w:line="240" w:before="0" w:after="198"/>
        <w:contextualSpacing/>
        <w:rPr>
          <w:lang w:val="pl-PL"/>
        </w:rPr>
      </w:pPr>
      <w:r>
        <w:rPr>
          <w:lang w:val="pl-PL"/>
        </w:rPr>
      </w:r>
    </w:p>
    <w:p>
      <w:pPr>
        <w:pStyle w:val="Normal"/>
        <w:spacing w:lineRule="auto" w:line="240" w:before="0" w:after="198"/>
        <w:contextualSpacing/>
        <w:rPr>
          <w:lang w:val="pl-PL"/>
        </w:rPr>
      </w:pPr>
      <w:r>
        <w:rPr>
          <w:lang w:val="pl-PL"/>
        </w:rPr>
        <w:br/>
        <w:t>....................................................</w:t>
      </w:r>
    </w:p>
    <w:p>
      <w:pPr>
        <w:pStyle w:val="Normal"/>
        <w:spacing w:lineRule="auto" w:line="240" w:before="0" w:after="198"/>
        <w:contextualSpacing/>
        <w:rPr>
          <w:lang w:val="pl-PL"/>
        </w:rPr>
      </w:pPr>
      <w:r>
        <w:rPr>
          <w:lang w:val="pl-PL"/>
        </w:rPr>
        <w:t>Podpis elektroniczny Wykonawcy</w:t>
      </w:r>
    </w:p>
    <w:sectPr>
      <w:headerReference w:type="even" r:id="rId2"/>
      <w:headerReference w:type="default" r:id="rId3"/>
      <w:headerReference w:type="first" r:id="rId4"/>
      <w:type w:val="nextPage"/>
      <w:pgSz w:w="12240" w:h="15840"/>
      <w:pgMar w:left="1800" w:right="1800" w:gutter="0" w:header="1440" w:top="1981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mbria"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ourier">
    <w:altName w:val="Courier New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-412750</wp:posOffset>
          </wp:positionH>
          <wp:positionV relativeFrom="paragraph">
            <wp:posOffset>635</wp:posOffset>
          </wp:positionV>
          <wp:extent cx="6617335" cy="370205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617335" cy="370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-412750</wp:posOffset>
          </wp:positionH>
          <wp:positionV relativeFrom="paragraph">
            <wp:posOffset>635</wp:posOffset>
          </wp:positionV>
          <wp:extent cx="6617335" cy="370205"/>
          <wp:effectExtent l="0" t="0" r="0" b="0"/>
          <wp:wrapNone/>
          <wp:docPr id="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617335" cy="370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1080"/>
        </w:tabs>
        <w:ind w:start="108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40"/>
  <w:defaultTabStop w:val="720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widowControl/>
      <w:suppressAutoHyphens w:val="true"/>
      <w:bidi w:val="0"/>
      <w:spacing w:lineRule="auto" w:line="276" w:before="0" w:after="200"/>
      <w:jc w:val="start"/>
    </w:pPr>
    <w:rPr>
      <w:rFonts w:ascii="Cambria" w:hAnsi="Cambria" w:eastAsia="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HeaderChar" w:customStyle="1">
    <w:name w:val="Header Char"/>
    <w:basedOn w:val="DefaultParagraphFont"/>
    <w:uiPriority w:val="99"/>
    <w:qFormat/>
    <w:rsid w:val="00e618bf"/>
    <w:rPr/>
  </w:style>
  <w:style w:type="character" w:styleId="FooterChar" w:customStyle="1">
    <w:name w:val="Footer Char"/>
    <w:basedOn w:val="DefaultParagraphFont"/>
    <w:uiPriority w:val="99"/>
    <w:qFormat/>
    <w:rsid w:val="00e618bf"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Heading2Char" w:customStyle="1">
    <w:name w:val="Heading 2 Char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Heading3Char" w:customStyle="1">
    <w:name w:val="Heading 3 Char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</w:rPr>
  </w:style>
  <w:style w:type="character" w:styleId="TitleChar" w:customStyle="1">
    <w:name w:val="Title Char"/>
    <w:basedOn w:val="DefaultParagraphFont"/>
    <w:uiPriority w:val="10"/>
    <w:qFormat/>
    <w:rsid w:val="00fc693f"/>
    <w:rPr>
      <w:rFonts w:ascii="Calibri" w:hAnsi="Calibri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uiPriority w:val="11"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Text"/>
    <w:uiPriority w:val="99"/>
    <w:qFormat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Heading4Char" w:customStyle="1">
    <w:name w:val="Heading 4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Heading5Char" w:customStyle="1">
    <w:name w:val="Heading 5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color w:themeColor="accent1" w:themeShade="7f" w:val="243F60"/>
    </w:rPr>
  </w:style>
  <w:style w:type="character" w:styleId="Heading6Char" w:customStyle="1">
    <w:name w:val="Heading 6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Heading7Char" w:customStyle="1">
    <w:name w:val="Heading 7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Heading8Char" w:customStyle="1">
    <w:name w:val="Heading 8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Heading9Char" w:customStyle="1">
    <w:name w:val="Heading 9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start="360"/>
      <w:contextualSpacing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suppressAutoHyphens w:val="true"/>
      <w:bidi w:val="0"/>
      <w:spacing w:lineRule="auto" w:line="240" w:before="0" w:after="0"/>
      <w:jc w:val="start"/>
    </w:pPr>
    <w:rPr>
      <w:rFonts w:ascii="Cambria" w:hAnsi="Cambria" w:eastAsia="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/>
    <w:rPr>
      <w:rFonts w:ascii="Calibri" w:hAnsi="Calibri" w:eastAsia="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start="720"/>
      <w:contextualSpacing/>
    </w:pPr>
    <w:rPr/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star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star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star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star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start="1080"/>
      <w:contextualSpacing/>
    </w:pPr>
    <w:rPr/>
  </w:style>
  <w:style w:type="paragraph" w:styleId="MacroText">
    <w:name w:val="macro"/>
    <w:link w:val="MacroTextChar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suppressAutoHyphens w:val="true"/>
      <w:bidi w:val="0"/>
      <w:spacing w:lineRule="auto" w:line="276" w:before="0" w:after="200"/>
      <w:jc w:val="start"/>
    </w:pPr>
    <w:rPr>
      <w:rFonts w:ascii="Courier" w:hAnsi="Courier" w:eastAsia="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start="936" w:end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Nagwekuser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LibreOffice/25.8.3.2$Windows_X86_64 LibreOffice_project/8ca8d55c161d602844f5428fa4b58097424e324e</Application>
  <AppVersion>15.0000</AppVersion>
  <Pages>2</Pages>
  <Words>167</Words>
  <Characters>1830</Characters>
  <CharactersWithSpaces>1973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pl-PL</dc:language>
  <cp:lastModifiedBy/>
  <dcterms:modified xsi:type="dcterms:W3CDTF">2026-03-09T13:47:43Z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